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Патологическая анатомия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23:43 МСК · База обновлена: 08.08.2026, 04:36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56 лет, 4 месяца назад отметила неприятные ощущения в области шеи, самостоятельно обнаружила пальпируемый узел на передней поверхности шеи.</w:t>
      </w:r>
    </w:p>
    <w:p>
      <w:pPr>
        <w:spacing w:after="58"/>
      </w:pPr>
      <w:r>
        <w:rPr>
          <w:b w:val="0"/>
          <w:i w:val="0"/>
        </w:rPr>
        <w:t>При объективном обследовании: Щитовидная железа увеличена, в правой доле пальпируется образование плотно-эластичной консистенции, не смещаемо, диаметром около 3 см. Левая доля не увеличена, безболезнена, подвижна.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По данным УЗ-исследования: объем щитовидной железы увеличен, составляет 40 мл (норма у женщин до 18 мл).</w:t>
      </w:r>
    </w:p>
    <w:p>
      <w:pPr>
        <w:spacing w:after="58"/>
      </w:pPr>
      <w:r>
        <w:rPr>
          <w:b w:val="0"/>
          <w:i w:val="0"/>
        </w:rPr>
        <w:t>Размер правой доли 3,5х2,5х6,2 см, левой – 1,4х1,5х4,2 см. В обеих долях признаки аутоиммунного поражения, а также жидкостные зоны с четкими контурами размерами 3-6 мм, в верхнем полюсе правой доли определяется гипоэхогенная солидная структура с неровными, нечеткими контурами, наличием гиперэхогенных включений (микрокальцинаты), размерами 2,5х1,7х1 см. Признаки распространения за пределы щитовидной железы отсутствуют.</w:t>
      </w:r>
    </w:p>
    <w:p>
      <w:pPr>
        <w:spacing w:after="58"/>
      </w:pPr>
      <w:r>
        <w:rPr>
          <w:b w:val="0"/>
          <w:i w:val="0"/>
        </w:rPr>
        <w:t>Регионарные лимфатические узлы без видимых изменений.</w:t>
      </w:r>
    </w:p>
    <w:p>
      <w:pPr>
        <w:spacing w:after="58"/>
      </w:pPr>
      <w:r>
        <w:rPr>
          <w:b w:val="0"/>
          <w:i w:val="0"/>
        </w:rPr>
        <w:t>Цитологическое заключение проведенной тонкоигольной аспирационной биопсии:</w:t>
      </w:r>
    </w:p>
    <w:p>
      <w:pPr>
        <w:spacing w:after="58"/>
      </w:pPr>
      <w:r>
        <w:rPr>
          <w:b w:val="0"/>
          <w:i w:val="0"/>
        </w:rPr>
        <w:t>Клеточные комплексы с выраженным ядерным полиморфизмом, частью – с эксцентрично расположенным ядром, частью – двуядерные. Цитоплазма клеток содержит эозинофильные гранулы.</w:t>
      </w:r>
    </w:p>
    <w:p>
      <w:pPr>
        <w:spacing w:after="58"/>
      </w:pPr>
      <w:r>
        <w:rPr>
          <w:b w:val="0"/>
          <w:i w:val="0"/>
        </w:rPr>
        <w:t>Категория цитологической классификации Bethesda – VI.</w:t>
      </w:r>
    </w:p>
    <w:p>
      <w:pPr>
        <w:spacing w:after="58"/>
      </w:pPr>
      <w:r>
        <w:rPr>
          <w:b w:val="0"/>
          <w:i w:val="0"/>
        </w:rPr>
        <w:t>Лабораторные показатели: В сыворотке крови уровень ТТГ= 2 мМЕ/л; уровень кальцитонина=220 пг/мл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Срок выполнения патолого-анатомических исследования операционного материала при назначении дополнительных иммуногистохимических методов исследования с применением до 5 маркеров составляет не более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рабочих дней с момента приема материала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1 - 7</w:t>
      </w:r>
    </w:p>
    <w:p>
      <w:pPr>
        <w:spacing w:after="58"/>
      </w:pPr>
      <w:r>
        <w:rPr>
          <w:b w:val="0"/>
          <w:i w:val="0"/>
        </w:rPr>
        <w:t>Сроки выполнения прижизненных патолого-анатомических исследований (с момента приемки материала в соответствии с пунктами 12 - 13 настоящих Правил):</w:t>
      </w:r>
    </w:p>
    <w:p>
      <w:pPr>
        <w:spacing w:after="58"/>
      </w:pPr>
      <w:r>
        <w:rPr>
          <w:b w:val="0"/>
          <w:i w:val="0"/>
        </w:rPr>
        <w:t>для биопсийного (операционного) материала, требующего проведения дополнительных иммуногистохимических методов исследования с применением до 5 маркеров, - не более 7 рабочих дней.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Минздрава России от 14 апреля 2025 года № 207н Об утверждении Правил проведения патолого-анатомических исследований и унифицированных форм медицинской документации, используемых при проведении прижизненных патолого-анатомических исследований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Патолого-анатомическое исследование операционного материала в данном случае относится к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категории сложности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третьей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пятой</w:t>
      </w:r>
    </w:p>
    <w:p>
      <w:pPr>
        <w:spacing w:after="58"/>
      </w:pPr>
      <w:r>
        <w:rPr>
          <w:b w:val="0"/>
          <w:i w:val="0"/>
        </w:rPr>
        <w:t>К 5 категории сложности относят прижизненные патолого-анатомические исследования биопсийного (операционного) материала, полученного от пациентов с опухолями и опухолеподобными процессами при отсутствии гистологической верификации.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Минздрава России от 14 апреля 2025 года № 207н Об утверждении Правил проведения патолого-анатомических исследований и унифицированных форм медицинской документации, используемых при проведении прижизненных патолого-анатомических исследований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Характеристикой опухоли по международной системе TNM является злокачественное образование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сT3aN0M0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сT2N0M0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сT2N1aM0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сT3aN1M0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сT2N0M0</w:t>
      </w:r>
    </w:p>
    <w:p>
      <w:pPr>
        <w:spacing w:after="58"/>
      </w:pPr>
      <w:r>
        <w:rPr>
          <w:b w:val="0"/>
          <w:i w:val="0"/>
        </w:rPr>
        <w:t>По клиническим данным размер первичной опухоли в наибольшем измерении составляет 2,5 см, регионарные лимфатические узлы не изменены. Ссылка на источник:</w:t>
      </w:r>
    </w:p>
    <w:p>
      <w:pPr>
        <w:spacing w:after="58"/>
      </w:pPr>
      <w:r>
        <w:rPr>
          <w:b w:val="0"/>
          <w:i w:val="0"/>
        </w:rPr>
        <w:t>Атлас по классификации стадий злокачественных опухолей: прил. К 7 изд. «Руководства по (TNM классификации стадий злокачественных опухолей и Справочника AJCC»: перевод с английского /редакторы А.Д. Каприн, А.Х. Трахтенберг. – 640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Согласно классификации TNM опухолей щитовидной железы, pT2 характеризует размер первичной опухоли &gt;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см в наибольшем измерении, ограниченная тканью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см, но ≤6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см, но ≤4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см, но ≤2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см, но ≤4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 см, но ≤4</w:t>
      </w:r>
    </w:p>
    <w:p>
      <w:pPr>
        <w:spacing w:after="58"/>
      </w:pPr>
      <w:r>
        <w:rPr>
          <w:b w:val="0"/>
          <w:i w:val="0"/>
        </w:rPr>
        <w:t>Классификация TNM применима для всех пациентов с установленным диагнозом злокачественного новообразования, исходя из размеров первичной опухоли (категория «Т»), наличием/отсутствием признаков регионарного метастазирования (категория «N»), наличием или отсутствием отдаленных метастазов (категория «М»).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Атлас по классификации стадий злокачественных опухолей: прил. К 7 изд. «Руководства по (TNM классификации стадий злокачественных опухолей и Справочника AJCC»: перевод с английского /редакторы А.Д. Каприн, А.Х. Трахтенберг. – 640 с.</w:t>
      </w:r>
    </w:p>
    <w:p>
      <w:pPr>
        <w:pStyle w:val="Heading2"/>
      </w:pPr>
      <w:r>
        <w:t>4.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Самой частой злокачественной опухолью щитовидной железы является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рак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медуллярный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фолликулярный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папиллярный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анапластический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папиллярный</w:t>
      </w:r>
    </w:p>
    <w:p>
      <w:pPr>
        <w:spacing w:after="58"/>
      </w:pPr>
      <w:r>
        <w:rPr>
          <w:b w:val="0"/>
          <w:i w:val="0"/>
        </w:rPr>
        <w:t>А.Ю. Абросимов. Морфологическая диагностика заболеваний щитовидной железы: цветной атлас / А.Ю. Абросимов. И.А. Казанцева, Е.Ф. Лушников. – М.: ООО «МК», 2012. – 196 с.</w:t>
      </w:r>
    </w:p>
    <w:p>
      <w:pPr>
        <w:spacing w:after="58"/>
      </w:pPr>
      <w:r>
        <w:rPr>
          <w:b w:val="0"/>
          <w:i w:val="0"/>
        </w:rPr>
        <w:t>Папиллярный рак составляет 65-85% всех злокачественных новообразований щитовидной железы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Опухоль представлена солидными полями и тяжами округлых, частью - веретеновидных клеток, распределенных среди бесклеточного эозинофильного матрикса; клетки опухоли с обильной светлой цитоплазмой, укрупненными ядрами с гранулярным хроматином, отмечаются множественные фокусы лимфоваскулярной инвазии. Вероятным гистологическим типом, согласно описанной морфологической картине, является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анапластический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папиллярный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фолликулярный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медуллярный</w:t>
      </w:r>
    </w:p>
    <w:p>
      <w:pPr>
        <w:spacing w:after="58"/>
      </w:pPr>
      <w:r>
        <w:rPr>
          <w:b w:val="0"/>
          <w:i w:val="0"/>
        </w:rPr>
        <w:t>Гистологическое строение медуллярного рака вариабельно: солидные пласты, гнезда, трабекулы из полигональных округлых или веретенообразных, иммунореактивные к кальцитонину, разделенные варьирующим количеством фиброваскулярной стромы, что придает опухоли дольчатый вид. Ядра клеток обычно округлые или овальные, цитоплазма гранулярная. В строме медуллярного рака определяются депозиты амилоида, часто – массивные.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А.Ю. Абросимов. Морфологическая диагностика заболеваний щитовидной железы: цветной атлас / А.Ю. Абросимов. И.А. Казанцева, Е.Ф. Лушников. – М.: ООО «МК», 2012. – 196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медуллярного рака щитовидной железы характерно отсутствие экспрессии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хромогранина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синаптофизина 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кальцитонина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тироглобулина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тироглобулина</w:t>
      </w:r>
    </w:p>
    <w:p>
      <w:pPr>
        <w:spacing w:after="58"/>
      </w:pPr>
      <w:r>
        <w:rPr>
          <w:b w:val="0"/>
          <w:i w:val="0"/>
        </w:rPr>
        <w:t>Медуллярный рак щитовидной железы развивается из парафолликулярных клеток, имеют различное с фолликулярными эндокриноцитами происхождение. Фолликулярные эндокриноциты развиваются из эпителия вентральной стенки глотки (экспрессируют тироглобулин), парафолликулярные клетки происходят из клеток нервного гребня.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Кузнецов С.Л. Гистология, цитология и эмбриология: учебник / С.Л. Кузнецов, Н.Н. Мушкамбаров. - М., 2016. — 640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подтверждении семейной формы медуллярного рака щитовидной железы необходимо провести молекулярно-генетическое тестирование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детям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детям, сибсам, родителям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родственникам пациента старше 40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жене/мужу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детям, сибсам, родителям пациента</w:t>
      </w:r>
    </w:p>
    <w:p>
      <w:pPr>
        <w:spacing w:after="58"/>
      </w:pPr>
      <w:r>
        <w:rPr>
          <w:b w:val="0"/>
          <w:i w:val="0"/>
        </w:rPr>
        <w:t>Наследование мутаций – аутосомно-доминантное.</w:t>
      </w:r>
    </w:p>
    <w:p>
      <w:pPr>
        <w:spacing w:after="58"/>
      </w:pPr>
      <w:r>
        <w:rPr>
          <w:b w:val="0"/>
          <w:i w:val="0"/>
        </w:rPr>
        <w:t>При обнаруженной наследственной мутации при медуллярном раке щитовидной железы молекулярно-генетический анализ проводится не только пациенту, но и его кровным родственникам (детям, сибсам, родителям);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Медуллярный рак щитовидной железы,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С-клетки щитовидной железы относятся к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системе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GALT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АPUD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BALT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MALT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АPUD</w:t>
      </w:r>
    </w:p>
    <w:p>
      <w:pPr>
        <w:spacing w:after="58"/>
      </w:pPr>
      <w:r>
        <w:rPr>
          <w:b w:val="0"/>
          <w:i w:val="0"/>
        </w:rPr>
        <w:t>Клетки APUD-cистемы имеются в эпителии дыхательных и мочевыделителных путей, особенно много их в эпителиальных слоях желудочно-кишечного тракта, в некоторых эндокринных железах (парафолликулярные клетки щитовидной железы, клетки мозгового вещества надпочечников, мозгового эпифиза).</w:t>
      </w:r>
    </w:p>
    <w:p>
      <w:pPr>
        <w:spacing w:after="58"/>
      </w:pPr>
      <w:r>
        <w:rPr>
          <w:b w:val="0"/>
          <w:i w:val="0"/>
        </w:rPr>
        <w:t>В свою очередь, медуллярный рак развивается из C-клеток (парафолликулярных).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Кузнецов С.Л. Гистология, цитология и эмбриология: учебник / С.Л. Кузнецов, Н.Н. Мушкамбаров. - М., 2016. — 640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В структуре заболеваемости чаще встречаются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формы медуллярного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индолентные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семейные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спорадические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спорадические</w:t>
      </w:r>
    </w:p>
    <w:p>
      <w:pPr>
        <w:spacing w:after="58"/>
      </w:pPr>
      <w:r>
        <w:rPr>
          <w:b w:val="0"/>
          <w:i w:val="0"/>
        </w:rPr>
        <w:t>Различают спорадические и наследственные формы медуллярного рака щитовидной железы. Спорадические формы, которые составляют 70% медуллярного рака, не имеют четко выявленного генетического происхождения или характерного типа наследования.</w:t>
      </w:r>
    </w:p>
    <w:p>
      <w:pPr>
        <w:spacing w:after="58"/>
      </w:pPr>
      <w:r>
        <w:rPr>
          <w:b w:val="0"/>
          <w:i w:val="0"/>
        </w:rPr>
        <w:t>Ссылка на источник: Кузнецов С.Л. Гистология, цитология и эмбриология: учебник / С.Л. Кузнецов, Н.Н. Мушкамбаров. - М., 2016. — 640 с.</w:t>
      </w:r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Bethesda Thyroid classification содержит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диагностических категорий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1 - 6</w:t>
      </w:r>
    </w:p>
    <w:p>
      <w:pPr>
        <w:spacing w:after="58"/>
      </w:pPr>
      <w:r>
        <w:rPr>
          <w:b w:val="0"/>
          <w:i w:val="0"/>
        </w:rPr>
        <w:t>Уровень убедительности рекомендаций — B (уровень достоверности доказательств - III)</w:t>
      </w:r>
    </w:p>
    <w:p>
      <w:pPr>
        <w:spacing w:after="58"/>
      </w:pPr>
      <w:r>
        <w:rPr>
          <w:b w:val="0"/>
          <w:i w:val="0"/>
        </w:rPr>
        <w:t>Рекомендовано использование шести стандартных категорий заключений современной международной цитологической классификации (Bethesda Thyroid Classification, 2009).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Медуллярный рак щитовидной железы,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основным факторам развития рака щитовидной железы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курение и употребление алкоголя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ткани щитовидной железы неопластических процессов и воздействие ионизирующего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хронический аутоиммунный тиреоидит Хашимото и аденоматоидную гиперплазию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инфекционных агентов и употребление алкоголя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наличие в ткани щитовидной железы неопластических процессов и воздействие ионизирующего излучения</w:t>
      </w:r>
    </w:p>
    <w:p>
      <w:pPr>
        <w:spacing w:after="58"/>
      </w:pPr>
      <w:r>
        <w:rPr>
          <w:b w:val="0"/>
          <w:i w:val="0"/>
        </w:rPr>
        <w:t>На сегодняшний день выделяют ряд основных факторов развития рака щитовидной железы: воздействие ионизирующего излучения, наличие в ткани щитовидной железы неопластических процессов (аденомы), наследственные синдромы (Гарднера, Каудена, синдромы МЭН 2А и 2B и др.), мутации генов BRAF, RETPTC, NRAS, KRAS, TERT и многих других.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«Рак щитовидной железы»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Патологическая анатомия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207_140425/" TargetMode="External"/><Relationship Id="rId21" Type="http://schemas.openxmlformats.org/officeDocument/2006/relationships/hyperlink" Target="https://library.mededtech.ru/rest/documents/prikazN207_140425/#paragraph_p306vr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207_140425/#paragraph_8a36fo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332_24/" TargetMode="External"/><Relationship Id="rId27" Type="http://schemas.openxmlformats.org/officeDocument/2006/relationships/hyperlink" Target="https://library.mededtech.ru/rest/documents/KP332_24/#list_item_bucl7l" TargetMode="External"/><Relationship Id="rId28" Type="http://schemas.openxmlformats.org/officeDocument/2006/relationships/hyperlink" Target="https://library.mededtech.ru/rest/documents/KP332_24/#paragraph_7od5sd" TargetMode="External"/><Relationship Id="rId29" Type="http://schemas.openxmlformats.org/officeDocument/2006/relationships/hyperlink" Target="https://library.mededtech.ru/rest/documents/cr_800" TargetMode="External"/><Relationship Id="rId30" Type="http://schemas.openxmlformats.org/officeDocument/2006/relationships/hyperlink" Target="https://library.mededtech.ru/rest/documents/cr_800/#paragraph_97s2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